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Gesammtes Haus </w:t>
            </w:r>
          </w:p>
          <w:p>
            <w:pPr>
              <w:spacing w:before="0" w:after="0" w:line="240" w:lineRule="auto"/>
            </w:pPr>
            <w:r>
              <w:t>DG - UG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63895041" name="29ba40c0-04b1-11f0-9d22-59bbc064ad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0449834" name="29ba40c0-04b1-11f0-9d22-59bbc064adc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Abdichtung unter Dämmung </w:t>
            </w:r>
          </w:p>
        </w:tc>
        <w:tc>
          <w:p>
            <w:pPr>
              <w:spacing w:before="0" w:after="0" w:line="240" w:lineRule="auto"/>
            </w:pPr>
            <w:r>
              <w:t>Flachdach </w:t>
            </w:r>
          </w:p>
        </w:tc>
        <w:tc>
          <w:p>
            <w:pPr>
              <w:spacing w:before="0" w:after="0" w:line="240" w:lineRule="auto"/>
            </w:pPr>
            <w:r>
              <w:t>Abdichtung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52074639" name="b2efbab0-049c-11f0-af92-0d1e2c52eea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832803" name="b2efbab0-049c-11f0-af92-0d1e2c52eea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Abdichtung oberhalb von Dämmung </w:t>
            </w:r>
          </w:p>
        </w:tc>
        <w:tc>
          <w:p>
            <w:pPr>
              <w:spacing w:before="0" w:after="0" w:line="240" w:lineRule="auto"/>
            </w:pPr>
            <w:r>
              <w:t>Flachdach </w:t>
            </w:r>
          </w:p>
        </w:tc>
        <w:tc>
          <w:p>
            <w:pPr>
              <w:spacing w:before="0" w:after="0" w:line="240" w:lineRule="auto"/>
            </w:pPr>
            <w:r>
              <w:t>Abdichting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1132496" name="e99fab10-049c-11f0-8d3c-19bb960244c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199808" name="e99fab10-049c-11f0-8d3c-19bb960244c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  <w:p>
            <w:pPr>
              <w:spacing w:before="0" w:after="0" w:line="240" w:lineRule="auto"/>
            </w:pPr>
            <w:r>
              <w:t>PAK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Dachzimmer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67431864" name="0b1bc360-04a1-11f0-93ed-2f1e8ba52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924312" name="0b1bc360-04a1-11f0-93ed-2f1e8ba5229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3151785" name="d81911a0-04a2-11f0-b6d0-414d43fba70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1180124" name="d81911a0-04a2-11f0-b6d0-414d43fba70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6361481" name="175ac9f0-04ab-11f0-b290-f786c398264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8359256" name="175ac9f0-04ab-11f0-b290-f786c398264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DG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2159036" name="c3be9050-04ab-11f0-989c-f1152450acf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7880309" name="c3be9050-04ab-11f0-989c-f1152450acf0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1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Rundiweg 3 8707 Uetikon am See</w:t>
          </w:r>
        </w:p>
        <w:p>
          <w:pPr>
            <w:spacing w:before="0" w:after="0"/>
          </w:pPr>
          <w:r>
            <w:t>215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footer.xml" Type="http://schemas.openxmlformats.org/officeDocument/2006/relationships/footer" Id="rId11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